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7780626" name="74333e70-2f06-11f0-96c8-8157bc8b15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491376" name="74333e70-2f06-11f0-96c8-8157bc8b150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5223012" name="a45c3bf0-2f07-11f0-b569-e71371e036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6586847" name="a45c3bf0-2f07-11f0-b569-e71371e036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Decke / 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5853252" name="18313fd0-2f08-11f0-8b8b-bf58323a2a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542542" name="18313fd0-2f08-11f0-8b8b-bf58323a2ac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Ost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193652" name="a2ef0570-2f09-11f0-9a6f-d5f3fac247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4147815" name="a2ef0570-2f09-11f0-9a6f-d5f3fac247a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Ost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1312820" name="7775f410-2f0b-11f0-8cdc-474a36a414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056365" name="7775f410-2f0b-11f0-8cdc-474a36a4144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Treppenhaus/ Gang  Ost </w:t>
            </w:r>
          </w:p>
          <w:p>
            <w:pPr>
              <w:spacing w:before="0" w:after="0" w:line="240" w:lineRule="auto"/>
            </w:pPr>
            <w:r>
              <w:t>EG -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9238943" name="db0c0870-2f0b-11f0-b2b6-e768a8d927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109513" name="db0c0870-2f0b-11f0-b2b6-e768a8d927b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/ Gang  Ost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6123415" name="39a5de10-2f0c-11f0-97bc-7de15d50bc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5496064" name="39a5de10-2f0c-11f0-97bc-7de15d50bc9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336262" name="89c254e0-2f0d-11f0-9f49-374291fdac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709384" name="89c254e0-2f0d-11f0-9f49-374291fdac8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0437172" name="f57b6370-2f0d-11f0-a5fc-a76d77fd99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4455465" name="f57b6370-2f0d-11f0-a5fc-a76d77fd991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5701055" name="60fbd5d0-2f0e-11f0-bd32-c9756547bc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136346" name="60fbd5d0-2f0e-11f0-bd32-c9756547bc0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Treppenhaus / Gang  West </w:t>
            </w:r>
          </w:p>
          <w:p>
            <w:pPr>
              <w:spacing w:before="0" w:after="0" w:line="240" w:lineRule="auto"/>
            </w:pPr>
            <w:r>
              <w:t>EG -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7141680" name="1083ca20-2f10-11f0-bedf-af518ff5ea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866212" name="1083ca20-2f10-11f0-bedf-af518ff5eac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Treppenhaus / Gang  West </w:t>
            </w:r>
          </w:p>
          <w:p>
            <w:pPr>
              <w:spacing w:before="0" w:after="0" w:line="240" w:lineRule="auto"/>
            </w:pPr>
            <w:r>
              <w:t>EG - DG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0775669" name="8278ea70-2f10-11f0-accc-b94aa86872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043613" name="8278ea70-2f10-11f0-accc-b94aa86872e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WC West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6412677" name="cadfc450-2f10-11f0-9baf-adc3ced6cb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079123" name="cadfc450-2f10-11f0-9baf-adc3ced6cbc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Wohnzimmer West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0238252" name="42ecd720-2f12-11f0-90ad-53bcb213d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2023608" name="42ecd720-2f12-11f0-90ad-53bcb213dbf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West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1943185" name="6ced1940-2f12-11f0-9b0b-f1ceaae7b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668646" name="6ced1940-2f12-11f0-9b0b-f1ceaae7bfed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